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CV – Aplikim për Sektorist</w:t>
      </w:r>
    </w:p>
    <w:p>
      <w:r>
        <w:t>Emri dhe Mbiemri: Hells Reaper</w:t>
      </w:r>
    </w:p>
    <w:p>
      <w:r>
        <w:t>Telefoni: (vendos numrin)</w:t>
      </w:r>
    </w:p>
    <w:p>
      <w:r>
        <w:t>Email: (vendos email)</w:t>
      </w:r>
    </w:p>
    <w:p>
      <w:r>
        <w:t>Qyteti: Pejë, Kosovë</w:t>
      </w:r>
    </w:p>
    <w:p>
      <w:pPr>
        <w:pStyle w:val="Heading1"/>
      </w:pPr>
      <w:r>
        <w:t>Profili</w:t>
      </w:r>
    </w:p>
    <w:p>
      <w:r>
        <w:t>Jam një person i përgjegjshëm, i rregullt dhe i gatshëm për punë në ekip. Kam aftësi bazike në organizim dhe menaxhim të produkteve në ambient pune. Jam i motivuar të mësoj dhe të kontribuoj në punë të përditshme si sektorist.</w:t>
      </w:r>
    </w:p>
    <w:p>
      <w:pPr>
        <w:pStyle w:val="Heading1"/>
      </w:pPr>
      <w:r>
        <w:t>Aftësitë</w:t>
      </w:r>
    </w:p>
    <w:p>
      <w:pPr>
        <w:pStyle w:val="ListBullet"/>
      </w:pPr>
      <w:r>
        <w:t>Organizim i produkteve në rafte</w:t>
      </w:r>
    </w:p>
    <w:p>
      <w:pPr>
        <w:pStyle w:val="ListBullet"/>
      </w:pPr>
      <w:r>
        <w:t>Puna në ekip</w:t>
      </w:r>
    </w:p>
    <w:p>
      <w:pPr>
        <w:pStyle w:val="ListBullet"/>
      </w:pPr>
      <w:r>
        <w:t>Komunikim i mirë me klientë</w:t>
      </w:r>
    </w:p>
    <w:p>
      <w:pPr>
        <w:pStyle w:val="ListBullet"/>
      </w:pPr>
      <w:r>
        <w:t>Disiplinë dhe përgjegjësi</w:t>
      </w:r>
    </w:p>
    <w:p>
      <w:pPr>
        <w:pStyle w:val="ListBullet"/>
      </w:pPr>
      <w:r>
        <w:t>Njohuri bazike në kompjuter</w:t>
      </w:r>
    </w:p>
    <w:p>
      <w:pPr>
        <w:pStyle w:val="Heading1"/>
      </w:pPr>
      <w:r>
        <w:t>Përvoja / Projekte</w:t>
      </w:r>
    </w:p>
    <w:p>
      <w:r>
        <w:t>Projekti Bit Kosovo Offline – sistem offline për shkollë me funksion emergjent dhe akses në mësime pa internet</w:t>
      </w:r>
    </w:p>
    <w:p>
      <w:r>
        <w:t>Eksperiencë me krijim dhe menaxhim projektesh digjitale</w:t>
      </w:r>
    </w:p>
    <w:p>
      <w:pPr>
        <w:pStyle w:val="Heading1"/>
      </w:pPr>
      <w:r>
        <w:t>Arsimi</w:t>
      </w:r>
    </w:p>
    <w:p>
      <w:r>
        <w:t>Shkolla e mesme (plotëso sipas rastit)</w:t>
      </w:r>
    </w:p>
    <w:p>
      <w:pPr>
        <w:pStyle w:val="Heading1"/>
      </w:pPr>
      <w:r>
        <w:t>Gjuhët</w:t>
      </w:r>
    </w:p>
    <w:p>
      <w:r>
        <w:t>Shqip – shumë mirë</w:t>
      </w:r>
    </w:p>
    <w:p>
      <w:r>
        <w:t>Anglisht – bazike / mesatare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